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11 – APARATY DO ZNIECZULEŃ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11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11,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WATO EX 55 (monitor BeneView T8)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ES-33000825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podczas jednego przeglądu i akumulatorów w aparacie i kardiomonitorze w razie potrzeby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WATO EX 55 (monitor BeneView T8)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MINDRAY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2013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ES-33000826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Blok Operacyjny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 podczas jednego przeglądu i akumulatorów w aparacie i kardiomonitorze w razie potrzeby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WATO EX 55 – aparaty do znieczulania</w:t>
      </w:r>
    </w:p>
    <w:p>
      <w:pPr/>
      <w:r>
        <w:rPr>
          <w:b/>
        </w:rPr>
        <w:t>Aparat do znieczulania</w:t>
      </w:r>
    </w:p>
    <w:p>
      <w:pPr>
        <w:pStyle w:val="Lista-ustęp"/>
        <w:numPr>
          <w:ilvl w:val="0"/>
          <w:numId w:val="14"/>
        </w:numPr>
      </w:pPr>
      <w:r>
        <w:t>Sprawdzenie obudowy, panelu sterowania, przycisków, podłączenia zasilania, filtry, wyposażenia.</w:t>
      </w:r>
    </w:p>
    <w:p>
      <w:pPr>
        <w:pStyle w:val="Lista-ustęp"/>
        <w:numPr>
          <w:ilvl w:val="0"/>
          <w:numId w:val="14"/>
        </w:numPr>
      </w:pPr>
      <w:r>
        <w:t>Test czujnika tlenu i kalibracja.</w:t>
      </w:r>
    </w:p>
    <w:p>
      <w:pPr>
        <w:pStyle w:val="Lista-ustęp"/>
        <w:numPr>
          <w:ilvl w:val="0"/>
          <w:numId w:val="14"/>
        </w:numPr>
      </w:pPr>
      <w:r>
        <w:t>Test czujników przepływu i ciśnienia.</w:t>
      </w:r>
    </w:p>
    <w:p>
      <w:pPr>
        <w:pStyle w:val="Lista-ustęp"/>
        <w:numPr>
          <w:ilvl w:val="0"/>
          <w:numId w:val="14"/>
        </w:numPr>
      </w:pPr>
      <w:r>
        <w:t>Test szczelności układu pacjenta, w trybie pracy mechanicznej i pracy ręcznej.</w:t>
      </w:r>
    </w:p>
    <w:p>
      <w:pPr>
        <w:pStyle w:val="Lista-ustęp"/>
        <w:numPr>
          <w:ilvl w:val="0"/>
          <w:numId w:val="14"/>
        </w:numPr>
      </w:pPr>
      <w:r>
        <w:t>Test pochłaniacza CO2.</w:t>
      </w:r>
    </w:p>
    <w:p>
      <w:pPr>
        <w:pStyle w:val="Lista-ustęp"/>
        <w:numPr>
          <w:ilvl w:val="0"/>
          <w:numId w:val="14"/>
        </w:numPr>
      </w:pPr>
      <w:r>
        <w:t>Test akumulatora.</w:t>
      </w:r>
    </w:p>
    <w:p>
      <w:pPr>
        <w:pStyle w:val="Lista-ustęp"/>
        <w:numPr>
          <w:ilvl w:val="0"/>
          <w:numId w:val="14"/>
        </w:numPr>
      </w:pPr>
      <w:r>
        <w:t>Test działania w różnych trybach pracy.</w:t>
      </w:r>
    </w:p>
    <w:p>
      <w:pPr>
        <w:pStyle w:val="Lista-ustęp"/>
        <w:numPr>
          <w:ilvl w:val="0"/>
          <w:numId w:val="14"/>
        </w:numPr>
      </w:pPr>
      <w:r>
        <w:t>Testy alarmów.</w:t>
      </w:r>
    </w:p>
    <w:p>
      <w:pPr>
        <w:pStyle w:val="Lista-ustęp"/>
        <w:numPr>
          <w:ilvl w:val="0"/>
          <w:numId w:val="14"/>
        </w:numPr>
      </w:pPr>
      <w:r>
        <w:t>Wymiana czujnika tlenu.</w:t>
      </w:r>
    </w:p>
    <w:p>
      <w:pPr>
        <w:pStyle w:val="Lista-ustęp"/>
        <w:numPr>
          <w:ilvl w:val="0"/>
          <w:numId w:val="14"/>
        </w:numPr>
      </w:pPr>
      <w:r>
        <w:t>Wymiana akumulatora (w razie potrzeby).</w:t>
      </w:r>
    </w:p>
    <w:p>
      <w:pPr>
        <w:pStyle w:val="Lista-ustęp"/>
        <w:numPr>
          <w:ilvl w:val="0"/>
          <w:numId w:val="14"/>
        </w:numPr>
      </w:pPr>
      <w:r>
        <w:t>Kontrola mocowania parowników i szczelności układów.</w:t>
      </w:r>
    </w:p>
    <w:p>
      <w:pPr/>
      <w:r>
        <w:rPr>
          <w:b/>
        </w:rPr>
        <w:t>Kardiomonitor aparatu do znieczulania</w:t>
      </w:r>
    </w:p>
    <w:p>
      <w:pPr>
        <w:pStyle w:val="Lista-ustęp"/>
        <w:numPr>
          <w:ilvl w:val="0"/>
          <w:numId w:val="14"/>
        </w:numPr>
      </w:pPr>
      <w:r>
        <w:t>Test bezpieczeństwa.</w:t>
      </w:r>
    </w:p>
    <w:p>
      <w:pPr>
        <w:pStyle w:val="Lista-ustęp"/>
        <w:numPr>
          <w:ilvl w:val="0"/>
          <w:numId w:val="14"/>
        </w:numPr>
      </w:pPr>
      <w:r>
        <w:t>Sprawdzenie obudowy, panelu sterowania.</w:t>
      </w:r>
    </w:p>
    <w:p>
      <w:pPr>
        <w:pStyle w:val="Lista-ustęp"/>
        <w:numPr>
          <w:ilvl w:val="0"/>
          <w:numId w:val="14"/>
        </w:numPr>
      </w:pPr>
      <w:r>
        <w:t>Test funkcjonalny działania torów pomiarowych.</w:t>
      </w:r>
    </w:p>
    <w:p>
      <w:pPr>
        <w:pStyle w:val="Lista-ustęp"/>
        <w:numPr>
          <w:ilvl w:val="0"/>
          <w:numId w:val="14"/>
        </w:numPr>
      </w:pPr>
      <w:r>
        <w:t>Test modułu gazowego i kalibracja.</w:t>
      </w:r>
    </w:p>
    <w:p>
      <w:pPr>
        <w:pStyle w:val="Lista-ustęp"/>
        <w:numPr>
          <w:ilvl w:val="0"/>
          <w:numId w:val="14"/>
        </w:numPr>
      </w:pPr>
      <w:r>
        <w:t>Test innych modułów.</w:t>
      </w:r>
    </w:p>
    <w:p>
      <w:pPr>
        <w:pStyle w:val="Lista-ustęp"/>
        <w:numPr>
          <w:ilvl w:val="0"/>
          <w:numId w:val="14"/>
        </w:numPr>
      </w:pPr>
      <w:r>
        <w:t>Test systemu alarmowego.</w:t>
      </w:r>
    </w:p>
    <w:p>
      <w:pPr>
        <w:pStyle w:val="Lista-ustęp"/>
        <w:numPr>
          <w:ilvl w:val="0"/>
          <w:numId w:val="14"/>
        </w:numPr>
      </w:pPr>
      <w:r>
        <w:t>Wymiana akumulatora (w razie potrzeby).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WATO EX 55 (monitor BeneView T8) – nr fabr. ES-33000825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WATO EX 55 (monitor BeneView T8) – nr fabr. ES-33000826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