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17 – APARATURA AUDIOLOGICZNA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17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17,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Audiometr AT235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Interacoustics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941443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Audiometr AD629B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Interacoustics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1024705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02.2027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OtoRead Clinical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Interacoustics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1049085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OtoRead Screener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Interacoustics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IA3001268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O/Neonatologiczny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System ABR EP 15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0941973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Otoemisja Titan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0999081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VNG VIDEONYSTAGMOGRAF Visual Eyes VE 525 z wyposażeniem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INTERACUSTICS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1044761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Badań Obiektywnych Słuchu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Aparatura audiologiczna</w:t>
      </w:r>
    </w:p>
    <w:p>
      <w:pPr>
        <w:pStyle w:val="Lista-ustęp"/>
        <w:numPr>
          <w:ilvl w:val="0"/>
          <w:numId w:val="14"/>
        </w:numPr>
      </w:pPr>
      <w:r>
        <w:t>Ocena wizualna (stan przewodów, gniazd, słuchawek, przetwornika kostnego, sond, elektrod itp. w zależności od typu urządzenia) – w przypadku uszkodzeń wymiana na nowe lub naprawa (odrębnym zleceniem).</w:t>
      </w:r>
    </w:p>
    <w:p>
      <w:pPr>
        <w:pStyle w:val="Lista-ustęp"/>
        <w:numPr>
          <w:ilvl w:val="0"/>
          <w:numId w:val="14"/>
        </w:numPr>
      </w:pPr>
      <w:r>
        <w:t>Sprawdzenie funkcji aparatu (przyciski, ekran).</w:t>
      </w:r>
    </w:p>
    <w:p>
      <w:pPr>
        <w:pStyle w:val="Lista-ustęp"/>
        <w:numPr>
          <w:ilvl w:val="0"/>
          <w:numId w:val="14"/>
        </w:numPr>
      </w:pPr>
      <w:r>
        <w:t>Oczyszczenie sond.</w:t>
      </w:r>
    </w:p>
    <w:p>
      <w:pPr>
        <w:pStyle w:val="Lista-ustęp"/>
        <w:numPr>
          <w:ilvl w:val="0"/>
          <w:numId w:val="14"/>
        </w:numPr>
      </w:pPr>
      <w:r>
        <w:t>Sprawdzenie działania urządzenia – kontrola poszczególnych programów.</w:t>
      </w:r>
    </w:p>
    <w:p>
      <w:pPr>
        <w:pStyle w:val="Lista-ustęp"/>
        <w:numPr>
          <w:ilvl w:val="0"/>
          <w:numId w:val="14"/>
        </w:numPr>
      </w:pPr>
      <w:r>
        <w:t>Kalibracja zadawanych i mierzonych parametrów.</w:t>
      </w:r>
    </w:p>
    <w:p>
      <w:pPr>
        <w:pStyle w:val="Lista-ustęp"/>
        <w:numPr>
          <w:ilvl w:val="0"/>
          <w:numId w:val="14"/>
        </w:numPr>
      </w:pPr>
      <w:r>
        <w:t>Aktualizacja oprogramowania.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Audiometr AT235 – nr fabr. 941443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Audiometr AD629B – nr fabr. 1024705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OtoRead Clinical – nr fabr. 1049085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OtoRead Screener – nr fabr. IA3001268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System ABR EP 15 – nr fabr. 0941973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Otoemisja Titan – nr fabr. 0999081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VNG VIDEONYSTAGMOGRAF Visual Eyes VE 525 z wyposażeniem – nr fabr. 1044761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