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25 – DIATERMIE CHIRURGICZNE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25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25,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Valeylab FT 10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Medtronic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T9K38111DX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Blok Operacyjny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Valeylab FT 10 Medtronic – diatermia</w:t>
      </w:r>
    </w:p>
    <w:p>
      <w:pPr>
        <w:pStyle w:val="Lista-ustęp"/>
        <w:numPr>
          <w:ilvl w:val="0"/>
          <w:numId w:val="14"/>
        </w:numPr>
      </w:pPr>
      <w:r>
        <w:t>Ocena stanu obudowy aparatu.</w:t>
      </w:r>
    </w:p>
    <w:p>
      <w:pPr>
        <w:pStyle w:val="Lista-ustęp"/>
        <w:numPr>
          <w:ilvl w:val="0"/>
          <w:numId w:val="14"/>
        </w:numPr>
      </w:pPr>
      <w:r>
        <w:t>Ocena wyłącznika sieciowego i gniazd aparatu.</w:t>
      </w:r>
    </w:p>
    <w:p>
      <w:pPr>
        <w:pStyle w:val="Lista-ustęp"/>
        <w:numPr>
          <w:ilvl w:val="0"/>
          <w:numId w:val="14"/>
        </w:numPr>
      </w:pPr>
      <w:r>
        <w:t>Ocena działania wyświetlaczy / ekranu dotykowego.</w:t>
      </w:r>
    </w:p>
    <w:p>
      <w:pPr>
        <w:pStyle w:val="Lista-ustęp"/>
        <w:numPr>
          <w:ilvl w:val="0"/>
          <w:numId w:val="14"/>
        </w:numPr>
      </w:pPr>
      <w:r>
        <w:t>Sprawdzenie i ocena działania głośnika.</w:t>
      </w:r>
    </w:p>
    <w:p>
      <w:pPr>
        <w:pStyle w:val="Lista-ustęp"/>
        <w:numPr>
          <w:ilvl w:val="0"/>
          <w:numId w:val="14"/>
        </w:numPr>
      </w:pPr>
      <w:r>
        <w:t>Pomiar rezystancji przejścia między stykiem ochronnym obudowy a stykiem ochronnym kabla zasilającego.</w:t>
      </w:r>
    </w:p>
    <w:p>
      <w:pPr>
        <w:pStyle w:val="Lista-ustęp"/>
        <w:numPr>
          <w:ilvl w:val="0"/>
          <w:numId w:val="14"/>
        </w:numPr>
      </w:pPr>
      <w:r>
        <w:t>Ocena stanu akcesoriów (pomiar rezystancji biegunów elektrod).</w:t>
      </w:r>
    </w:p>
    <w:p>
      <w:pPr>
        <w:pStyle w:val="Lista-ustęp"/>
        <w:numPr>
          <w:ilvl w:val="0"/>
          <w:numId w:val="14"/>
        </w:numPr>
      </w:pPr>
      <w:r>
        <w:t>Pomiar bezpieczeństwa elektrycznego (pomiar prądów upływu LF oraz ocena stanu izolacji).</w:t>
      </w:r>
    </w:p>
    <w:p>
      <w:pPr>
        <w:pStyle w:val="Lista-ustęp"/>
        <w:numPr>
          <w:ilvl w:val="0"/>
          <w:numId w:val="14"/>
        </w:numPr>
      </w:pPr>
      <w:r>
        <w:t>Pomiar mocy poszczególnych trybów przy użyciu certyfikowanych urządzeń pomiarowych.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Valeylab FT 10 – nr fabr. T9K38111DX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