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29 – URZĄDZENIA CENTRALNEJ STERYLIZATORNI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29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29,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Sterylizator niskotemperaturowy Steri Vac 5GS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3M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2023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BB000099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Centralna Sterylizatornia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08.2027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Sterylizator Steri Vac 5GS</w:t>
      </w:r>
    </w:p>
    <w:p>
      <w:pPr>
        <w:pStyle w:val="Lista-ustęp"/>
        <w:numPr>
          <w:ilvl w:val="0"/>
          <w:numId w:val="14"/>
        </w:numPr>
      </w:pPr>
      <w:r>
        <w:t>Wykonanie testu szczelności.</w:t>
      </w:r>
    </w:p>
    <w:p>
      <w:pPr>
        <w:pStyle w:val="Lista-ustęp"/>
        <w:numPr>
          <w:ilvl w:val="0"/>
          <w:numId w:val="14"/>
        </w:numPr>
      </w:pPr>
      <w:r>
        <w:t>Sprawdzenie zaworu bezpieczeństwa.</w:t>
      </w:r>
    </w:p>
    <w:p>
      <w:pPr>
        <w:pStyle w:val="Lista-ustęp"/>
        <w:numPr>
          <w:ilvl w:val="0"/>
          <w:numId w:val="14"/>
        </w:numPr>
      </w:pPr>
      <w:r>
        <w:t>Sprawdzenie dokładności rejestratora.</w:t>
      </w:r>
    </w:p>
    <w:p>
      <w:pPr>
        <w:pStyle w:val="Lista-ustęp"/>
        <w:numPr>
          <w:ilvl w:val="0"/>
          <w:numId w:val="14"/>
        </w:numPr>
      </w:pPr>
      <w:r>
        <w:t>Wykonanie testu bezpieczeństwa elektrycznego.</w:t>
      </w:r>
    </w:p>
    <w:p>
      <w:pPr>
        <w:pStyle w:val="Lista-ustęp"/>
        <w:numPr>
          <w:ilvl w:val="0"/>
          <w:numId w:val="14"/>
        </w:numPr>
      </w:pPr>
      <w:r>
        <w:t>Sprawdzenie czujników temperatury i ciśnienia.</w:t>
      </w:r>
    </w:p>
    <w:p>
      <w:pPr>
        <w:pStyle w:val="Lista-ustęp"/>
        <w:numPr>
          <w:ilvl w:val="0"/>
          <w:numId w:val="14"/>
        </w:numPr>
      </w:pPr>
      <w:r>
        <w:t>Sprawdzenie regulacji i bezpieczeństwa drzwi.</w:t>
      </w:r>
    </w:p>
    <w:p>
      <w:pPr>
        <w:pStyle w:val="Lista-ustęp"/>
        <w:numPr>
          <w:ilvl w:val="0"/>
          <w:numId w:val="14"/>
        </w:numPr>
      </w:pPr>
      <w:r>
        <w:t>Sprawdzenie jakości wszystkich połączeń elektrycznych.</w:t>
      </w:r>
    </w:p>
    <w:p>
      <w:pPr>
        <w:pStyle w:val="Lista-ustęp"/>
        <w:numPr>
          <w:ilvl w:val="0"/>
          <w:numId w:val="14"/>
        </w:numPr>
      </w:pPr>
      <w:r>
        <w:t>Wymiana zestawu zaworów przeglądowych.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Sterylizator niskotemperaturowy Steri Vac 5GS – nr fabr. BB000099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29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