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30 – URZĄDZENIA DO MASAŻU KLATKI PIERSIOWEJ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30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30,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masażu klatki piersiowej LUCAS 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JOLIFE AB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30136721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Kardiologiczny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masażu klatki piersiowej LUCAS 3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JOLIFE AB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35186062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Szpitalny Oddział Ratunkowy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masażu klatki piersiowej LUCAS 3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JOLIFE AB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3518C614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Pomocy Doraźnej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masażu klatki piersiowej LUCAS 3e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JOLIFE AB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3518C615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Pomocy Doraźnej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masażu klatki piersiowej LUCAS 3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JOLIFE AB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3523GK93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Kardiologiczny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08.2027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Urządzenia LUCAS do masażu klatki piersiowej</w:t>
      </w:r>
    </w:p>
    <w:p>
      <w:pPr>
        <w:pStyle w:val="Lista-ustęp"/>
        <w:numPr>
          <w:ilvl w:val="0"/>
          <w:numId w:val="14"/>
        </w:numPr>
      </w:pPr>
      <w:r>
        <w:t>Inspekcja zewnętrzna urządzenia.</w:t>
      </w:r>
    </w:p>
    <w:p>
      <w:pPr>
        <w:pStyle w:val="Lista-ustęp"/>
        <w:numPr>
          <w:ilvl w:val="0"/>
          <w:numId w:val="14"/>
        </w:numPr>
      </w:pPr>
      <w:r>
        <w:t>Oczyszczenie wentylatora.</w:t>
      </w:r>
    </w:p>
    <w:p>
      <w:pPr>
        <w:pStyle w:val="Lista-ustęp"/>
        <w:numPr>
          <w:ilvl w:val="0"/>
          <w:numId w:val="14"/>
        </w:numPr>
      </w:pPr>
      <w:r>
        <w:t>Smarowanie podzespołów mechanicznych.</w:t>
      </w:r>
    </w:p>
    <w:p>
      <w:pPr>
        <w:pStyle w:val="Lista-ustęp"/>
        <w:numPr>
          <w:ilvl w:val="0"/>
          <w:numId w:val="14"/>
        </w:numPr>
      </w:pPr>
      <w:r>
        <w:t>Sprawdzenie działania układu mechanicznego.</w:t>
      </w:r>
    </w:p>
    <w:p>
      <w:pPr>
        <w:pStyle w:val="Lista-ustęp"/>
        <w:numPr>
          <w:ilvl w:val="0"/>
          <w:numId w:val="14"/>
        </w:numPr>
      </w:pPr>
      <w:r>
        <w:t>Test działania układu elektronicznego.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masażu klatki piersiowej LUCAS 2 – nr fabr. 30136721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masażu klatki piersiowej LUCAS 3 – nr fabr. 35186062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masażu klatki piersiowej LUCAS 3 – nr fabr. 3518C614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masażu klatki piersiowej LUCAS 3e – nr fabr. 3518C615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masażu klatki piersiowej LUCAS 3 – nr fabr. 3523GK93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