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37 – KOMORY LAMINARNE I DYGESTORIUM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37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37,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DYGESTORIUM DSL-12.00 LC CR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brak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brak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Apteka Szpitalna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02.2027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filtrów HEPA z utylizacją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Komora laminarna BIOTEKTUM 1.5 Comfort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Biotekum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91515.238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Apteka Szpitalna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06.2027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filtrów HEPA z utylizacją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Komora laminarna BIOTEKTUM 1.5 Comfort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Biotekum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91515.237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Apteka Szpitalna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06.2027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filtrów HEPA z utylizacją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Komora laminarna II BIOTEKTUM 1.0 Advantage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Biotekum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91810.236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Zakład Bakteriologii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06.2027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filtrów HEPA z utylizacją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Komora z pionowym przepływem NeoTec 1600 v Flow Elkar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Neo Tec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NT/VF/031020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Apteka Szpitalna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06.2027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filtrów HEPA z utylizacją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Komory laminarne</w:t>
      </w:r>
    </w:p>
    <w:p>
      <w:pPr>
        <w:pStyle w:val="Lista-ustęp"/>
        <w:numPr>
          <w:ilvl w:val="0"/>
          <w:numId w:val="14"/>
        </w:numPr>
      </w:pPr>
      <w:r>
        <w:t>Pomiar parametrów powietrza.</w:t>
      </w:r>
    </w:p>
    <w:p>
      <w:pPr>
        <w:pStyle w:val="Lista-ustęp"/>
        <w:numPr>
          <w:ilvl w:val="0"/>
          <w:numId w:val="14"/>
        </w:numPr>
      </w:pPr>
      <w:r>
        <w:t>Test mechanizmów.</w:t>
      </w:r>
    </w:p>
    <w:p>
      <w:pPr>
        <w:pStyle w:val="Lista-ustęp"/>
        <w:numPr>
          <w:ilvl w:val="0"/>
          <w:numId w:val="14"/>
        </w:numPr>
      </w:pPr>
      <w:r>
        <w:t>Sprawdzenie poprawności działania.</w:t>
      </w:r>
    </w:p>
    <w:p>
      <w:pPr>
        <w:pStyle w:val="Lista-ustęp"/>
        <w:numPr>
          <w:ilvl w:val="0"/>
          <w:numId w:val="14"/>
        </w:numPr>
      </w:pPr>
      <w:r>
        <w:t>Wymiana filtrów HEPA.</w:t>
      </w:r>
    </w:p>
    <w:p>
      <w:pPr>
        <w:pStyle w:val="Lista-ustęp"/>
        <w:numPr>
          <w:ilvl w:val="0"/>
          <w:numId w:val="14"/>
        </w:numPr>
      </w:pPr>
      <w:r>
        <w:t>Testy alarmów i automatyki.</w:t>
      </w:r>
    </w:p>
    <w:p>
      <w:pPr>
        <w:pStyle w:val="Lista-ustęp"/>
        <w:numPr>
          <w:ilvl w:val="0"/>
          <w:numId w:val="14"/>
        </w:numPr>
      </w:pPr>
      <w:r>
        <w:t>Testy bezpieczeństwa elektrycznego.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DYGESTORIUM DSL-12.00 LC CR – nr fabr. brak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Komora laminarna BIOTEKTUM 1.5 Comfort – nr fabr. 91515.238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Komora laminarna BIOTEKTUM 1.5 Comfort – nr fabr. 91515.237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Komora laminarna II BIOTEKTUM 1.0 Advantage – nr fabr. 91810.236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Komora z pionowym przepływem NeoTec 1600 v Flow Elkar – nr fabr. NT/VF/031020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37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