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38 – KOMORA LAMINARNA, WYCIĄG NASTOŁOWY, ŚLUZY MATERIAŁOWE I URZĄDZENIE DO PAKOWANIA ODPADÓW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38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38,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Komora laminarna do cytostatyków BERNER CLAIRE PRO C-3-130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BERNER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2013000291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Cytostatyków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Nastołowy wyciąg laboratoryjny VETOX 120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brak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5815/18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Cytostatyków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Śluza materiałowa z systemem wentylacji CAPT 500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brak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5817/18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Cytostatyków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Śluza materiałowa z systemem wentylacji CAPT 500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brak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5818/18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Cytostatyków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szczelnego pakowania odpadów BERNER SEALSAFE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BERNER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3052000251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Cytostatyków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Komora laminarna, wyciąg nastołowy i śluzy materiałowe</w:t>
      </w:r>
    </w:p>
    <w:p>
      <w:pPr>
        <w:pStyle w:val="Lista-ustęp"/>
        <w:numPr>
          <w:ilvl w:val="0"/>
          <w:numId w:val="14"/>
        </w:numPr>
      </w:pPr>
      <w:r>
        <w:t>Pomiar parametrów powietrza.</w:t>
      </w:r>
    </w:p>
    <w:p>
      <w:pPr>
        <w:pStyle w:val="Lista-ustęp"/>
        <w:numPr>
          <w:ilvl w:val="0"/>
          <w:numId w:val="14"/>
        </w:numPr>
      </w:pPr>
      <w:r>
        <w:t>Test mechanizmów.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Wymiana filtrów HEPA.</w:t>
      </w:r>
    </w:p>
    <w:p>
      <w:pPr>
        <w:pStyle w:val="Lista-ustęp"/>
        <w:numPr>
          <w:ilvl w:val="0"/>
          <w:numId w:val="14"/>
        </w:numPr>
      </w:pPr>
      <w:r>
        <w:t>Testy alarmów i automatyki.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Komora laminarna do cytostatyków BERNER CLAIRE PRO C-3-130 – nr fabr. 2013000291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Nastołowy wyciąg laboratoryjny VETOX 120 – nr fabr. 5815/18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Śluza materiałowa z systemem wentylacji CAPT 500 – nr fabr. 5817/18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Śluza materiałowa z systemem wentylacji CAPT 500 – nr fabr. 5818/18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szczelnego pakowania odpadów BERNER SEALSAFE – nr fabr. 3052000251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