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39 – MONITOR NERWÓW C2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39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39,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Monitor nerwów C2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INOMED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2018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18G027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Blok Operacyjny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Monitor nerwów C2</w:t>
      </w:r>
    </w:p>
    <w:p>
      <w:pPr>
        <w:pStyle w:val="Lista-ustęp"/>
        <w:numPr>
          <w:ilvl w:val="0"/>
          <w:numId w:val="14"/>
        </w:numPr>
      </w:pPr>
      <w:r>
        <w:t>Ocena wizualna i integralność mechaniczna.</w:t>
      </w:r>
    </w:p>
    <w:p>
      <w:pPr>
        <w:pStyle w:val="Lista-ustęp"/>
        <w:numPr>
          <w:ilvl w:val="0"/>
          <w:numId w:val="14"/>
        </w:numPr>
      </w:pPr>
      <w:r>
        <w:t>Testy funkcjonalne i oprogramowania.</w:t>
      </w:r>
    </w:p>
    <w:p>
      <w:pPr>
        <w:pStyle w:val="Lista-ustęp"/>
        <w:numPr>
          <w:ilvl w:val="0"/>
          <w:numId w:val="14"/>
        </w:numPr>
      </w:pPr>
      <w:r>
        <w:t>Sprawdzenie poprawności działania.</w:t>
      </w:r>
    </w:p>
    <w:p>
      <w:pPr>
        <w:pStyle w:val="Lista-ustęp"/>
        <w:numPr>
          <w:ilvl w:val="0"/>
          <w:numId w:val="14"/>
        </w:numPr>
      </w:pPr>
      <w:r>
        <w:t>Sprawdzenie działania akcesoriów i modułów dodatkowych.</w:t>
      </w:r>
    </w:p>
    <w:p>
      <w:pPr>
        <w:pStyle w:val="Lista-ustęp"/>
        <w:numPr>
          <w:ilvl w:val="0"/>
          <w:numId w:val="14"/>
        </w:numPr>
      </w:pPr>
      <w:r>
        <w:t>Testy bezpieczeństwa elektrycznego.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Monitor nerwów C2 – nr fabr. 18G027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39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